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Waschen / Trocknen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257664" name="59f1a5f0-03dd-11f0-9451-9163085104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090493" name="59f1a5f0-03dd-11f0-9451-9163085104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Lose verlegt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8355718" name="b35a5180-03da-11f0-a141-81ad0a7d8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794908" name="b35a5180-03da-11f0-a141-81ad0a7d8e3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Dachstuhl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0408014" name="ba65be00-03d6-11f0-a88b-cb95cb2ad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205569" name="ba65be00-03d6-11f0-a88b-cb95cb2ad60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691963" name="d7850be0-03da-11f0-8471-83e9d279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244917" name="d7850be0-03da-11f0-8471-83e9d279cb5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3351620" name="044187d0-03db-11f0-9264-f7e352eb7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715484" name="044187d0-03db-11f0-9264-f7e352eb70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6486440" name="2d729310-03db-11f0-95fd-6b45541a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17118" name="2d729310-03db-11f0-95fd-6b45541a25b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307998" name="46f5cb40-03db-11f0-8427-07155f509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64851" name="46f5cb40-03db-11f0-8427-07155f5095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9659082" name="5808d3a0-03db-11f0-acfc-83d5647ce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676651" name="5808d3a0-03db-11f0-acfc-83d5647ce31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5954370" name="a5f79f90-03dd-11f0-a052-a9019b7e6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61255" name="a5f79f90-03dd-11f0-a052-a9019b7e6bd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Waschen / Trocknen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6966543" name="c35d4210-03dd-11f0-8398-7b835e2f3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462574" name="c35d4210-03dd-11f0-8398-7b835e2f38d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266773" name="437b7f50-03e0-11f0-ac67-fb4a396a9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574751" name="437b7f50-03e0-11f0-ac67-fb4a396a91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183351" name="5b3a7240-03e0-11f0-b9ea-6399b1d2a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433582" name="5b3a7240-03e0-11f0-b9ea-6399b1d2a8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0777450" name="6bf98e40-03e0-11f0-8456-57ef7057a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078485" name="6bf98e40-03e0-11f0-8456-57ef7057a89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917012" name="7c9ff220-03e0-11f0-a6cd-f3feb4d44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209863" name="7c9ff220-03e0-11f0-a6cd-f3feb4d4482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6311765" name="96b75400-03e0-11f0-9476-3ddcbb709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465787" name="96b75400-03e0-11f0-9476-3ddcbb7093d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348336" name="abea44e0-03e0-11f0-94f9-19e8fb883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899614" name="abea44e0-03e0-11f0-94f9-19e8fb88301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871582" name="03a6bfb0-03e1-11f0-876b-eff165d35e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71912" name="03a6bfb0-03e1-11f0-876b-eff165d35e5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Ich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4150349" name="1656d640-03e1-11f0-8905-5d848813b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04830" name="1656d640-03e1-11f0-8905-5d848813bc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3371409" name="75d0f9c0-03e1-11f0-98de-59aac26b02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989602" name="75d0f9c0-03e1-11f0-98de-59aac26b029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 / 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467207" name="ca2a2550-03e1-11f0-8efd-191dd06d98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283284" name="ca2a2550-03e1-11f0-8efd-191dd06d980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267122" name="0694c270-03e2-11f0-9be5-47cf650c8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105001" name="0694c270-03e2-11f0-9be5-47cf650c8bd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Fassade / Dach </w:t>
            </w:r>
          </w:p>
          <w:p>
            <w:pPr>
              <w:spacing w:before="0" w:after="0" w:line="240" w:lineRule="auto"/>
            </w:pPr>
            <w:r>
              <w:t>EG/ OG / Estrich </w:t>
            </w:r>
          </w:p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6139862" name="98d31d30-03e2-11f0-a28b-739a0cfb1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349827" name="98d31d30-03e2-11f0-a28b-739a0cfb1cd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OG / Estrich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5378255" name="ea1da930-03e2-11f0-9ee1-ab697de09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768862" name="ea1da930-03e2-11f0-9ee1-ab697de0933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Schättihügelstrasse 9a, 8863 Buttikon</w:t>
          </w:r>
        </w:p>
        <w:p>
          <w:pPr>
            <w:spacing w:before="0" w:after="0"/>
          </w:pPr>
          <w:r>
            <w:t>210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